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5575108" name="ad45d7a0-37b1-11f0-ae64-25dfb5c6e3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326849" name="ad45d7a0-37b1-11f0-ae64-25dfb5c6e3e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3293558" name="c9f96830-37b1-11f0-a9bf-0342688f15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52674" name="c9f96830-37b1-11f0-a9bf-0342688f158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8337548" name="d6d90010-37b1-11f0-b9c4-df95de7449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010246" name="d6d90010-37b1-11f0-b9c4-df95de7449b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9157717" name="e6ee95a0-37b1-11f0-902e-c103908635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653314" name="e6ee95a0-37b1-11f0-902e-c103908635a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/ Gang +alle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191237" name="4bb0ff90-37b3-11f0-90d8-afafdf6a4f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472482" name="4bb0ff90-37b3-11f0-90d8-afafdf6a4f9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/ Gang 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2656182" name="75034e70-37b3-11f0-8440-e96cdd4baf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571566" name="75034e70-37b3-11f0-8440-e96cdd4baf3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/ Gang 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5263529" name="8e553d70-37b3-11f0-84eb-f1268371a1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986756" name="8e553d70-37b3-11f0-84eb-f1268371a17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4461801" name="a0ff87a0-37b3-11f0-a687-1d37f2623c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163042" name="a0ff87a0-37b3-11f0-a687-1d37f2623c6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8561464" name="b91ca020-37b3-11f0-ba0d-d9715129bf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194084" name="b91ca020-37b3-11f0-ba0d-d9715129bff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5253419" name="3c849c10-37b4-11f0-ab26-8b6876fb4f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894692" name="3c849c10-37b4-11f0-ab26-8b6876fb4fb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3497486" name="6b75b5d0-37b5-11f0-a3ea-e54ab612e2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113901" name="6b75b5d0-37b5-11f0-a3ea-e54ab612e2b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3281480" name="85590f60-37b5-11f0-8d3a-ddd9a8805e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965757" name="85590f60-37b5-11f0-8d3a-ddd9a8805e1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9076558" name="972dba10-37b5-11f0-b590-4147550691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47077" name="972dba10-37b5-11f0-b590-4147550691b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7024986" name="3af4ccf0-37b7-11f0-b521-695de85b5c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281173" name="3af4ccf0-37b7-11f0-b521-695de85b5c76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2359482" name="339d1c90-37b8-11f0-a32f-3de1b94be0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34778" name="339d1c90-37b8-11f0-a32f-3de1b94be03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6409775" name="49ad2700-37b8-11f0-9418-8d9648a145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955882" name="49ad2700-37b8-11f0-9418-8d9648a1453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Tüffenwiesstrasse 17, 8107 Buchs </w:t>
          </w:r>
        </w:p>
        <w:p>
          <w:pPr>
            <w:spacing w:before="0" w:after="0"/>
          </w:pPr>
          <w:r>
            <w:t>296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